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5047069" name="b6db91d0-9d21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6500835" name="b6db91d0-9d21-11f0-be48-25aa2d06065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7076034" name="bc72d810-9d21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1499232" name="bc72d810-9d21-11f0-be48-25aa2d06065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7809504" name="e24723c0-9d21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8521981" name="e24723c0-9d21-11f0-be48-25aa2d06065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7538295" name="eba64770-9d21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1312857" name="eba64770-9d21-11f0-be48-25aa2d06065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7848763" name="d0cd0a4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2757279" name="d0cd0a40-9d23-11f0-be48-25aa2d06065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3723812" name="d44eb6f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6363760" name="d44eb6f0-9d23-11f0-be48-25aa2d06065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7352022" name="ebc9a69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7495025" name="ebc9a690-9d24-11f0-be48-25aa2d06065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4331350" name="f467eb4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2528631" name="f467eb40-9d24-11f0-be48-25aa2d06065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4318747" name="09300c6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5484350" name="09300c60-9d25-11f0-be48-25aa2d06065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042749" name="0dcf852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8333923" name="0dcf8520-9d25-11f0-be48-25aa2d06065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Heizung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Flachdichtung</w:t>
            </w:r>
          </w:p>
          <w:p>
            <w:pPr>
              <w:spacing w:before="0" w:after="0"/>
            </w:pPr>
            <w:r>
              <w:t>Heizung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1716995" name="7bea9f9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0868185" name="7bea9f90-9d25-11f0-be48-25aa2d06065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3171665" name="86163b0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7583681" name="86163b00-9d25-11f0-be48-25aa2d06065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Türblatt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7753738" name="95f1118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4772522" name="95f11180-9d25-11f0-be48-25aa2d06065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7059215" name="99f97a6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8862039" name="99f97a60-9d25-11f0-be48-25aa2d06065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1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Lenzstrasse 10, 8340 Hinwil</w:t>
          </w:r>
        </w:p>
        <w:p>
          <w:pPr>
            <w:spacing w:before="0" w:after="0"/>
          </w:pPr>
          <w:r>
            <w:t>515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footer.xml" Type="http://schemas.openxmlformats.org/officeDocument/2006/relationships/footer" Id="rId18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